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3BE7" w14:textId="77777777" w:rsidR="00504189" w:rsidRDefault="00504189">
      <w:pPr>
        <w:rPr>
          <w:lang w:val="es-US"/>
        </w:rPr>
      </w:pPr>
      <w:r>
        <w:rPr>
          <w:lang w:val="es-US"/>
        </w:rPr>
        <w:t>Ciudad</w:t>
      </w:r>
      <w:r w:rsidR="00790838" w:rsidRPr="00504189">
        <w:rPr>
          <w:lang w:val="es-US"/>
        </w:rPr>
        <w:t xml:space="preserve">, </w:t>
      </w:r>
      <w:r>
        <w:rPr>
          <w:lang w:val="es-US"/>
        </w:rPr>
        <w:t>País</w:t>
      </w:r>
      <w:r w:rsidR="00790838" w:rsidRPr="00504189">
        <w:rPr>
          <w:lang w:val="es-US"/>
        </w:rPr>
        <w:br/>
        <w:t xml:space="preserve">23 de </w:t>
      </w:r>
      <w:proofErr w:type="gramStart"/>
      <w:r w:rsidR="00790838" w:rsidRPr="00504189">
        <w:rPr>
          <w:lang w:val="es-US"/>
        </w:rPr>
        <w:t>Enero</w:t>
      </w:r>
      <w:proofErr w:type="gramEnd"/>
      <w:r w:rsidR="00790838" w:rsidRPr="00504189">
        <w:rPr>
          <w:lang w:val="es-US"/>
        </w:rPr>
        <w:t xml:space="preserve"> 2025</w:t>
      </w:r>
      <w:r w:rsidR="00790838" w:rsidRPr="00504189">
        <w:rPr>
          <w:lang w:val="es-US"/>
        </w:rPr>
        <w:br/>
      </w:r>
      <w:r w:rsidR="00790838" w:rsidRPr="00504189">
        <w:rPr>
          <w:lang w:val="es-US"/>
        </w:rPr>
        <w:br/>
        <w:t>UNIVERSIDAD CIENTIFICA DEL SUR</w:t>
      </w:r>
      <w:r w:rsidR="00790838" w:rsidRPr="00504189">
        <w:rPr>
          <w:lang w:val="es-US"/>
        </w:rPr>
        <w:br/>
      </w:r>
      <w:r w:rsidR="00790838" w:rsidRPr="00504189">
        <w:rPr>
          <w:lang w:val="es-US"/>
        </w:rPr>
        <w:br/>
      </w:r>
      <w:r w:rsidR="00790838" w:rsidRPr="00790838">
        <w:rPr>
          <w:b/>
          <w:bCs/>
          <w:lang w:val="es-US"/>
        </w:rPr>
        <w:t>Asunto:</w:t>
      </w:r>
      <w:r w:rsidR="00790838" w:rsidRPr="00504189">
        <w:rPr>
          <w:lang w:val="es-US"/>
        </w:rPr>
        <w:t xml:space="preserve"> Carta de Compromiso Financiero</w:t>
      </w:r>
    </w:p>
    <w:p w14:paraId="24D90986" w14:textId="77777777" w:rsidR="00E178A1" w:rsidRPr="00E178A1" w:rsidRDefault="00790838" w:rsidP="00E178A1">
      <w:pPr>
        <w:jc w:val="both"/>
        <w:rPr>
          <w:lang w:val="es-US"/>
        </w:rPr>
      </w:pPr>
      <w:r w:rsidRPr="00504189">
        <w:rPr>
          <w:lang w:val="es-US"/>
        </w:rPr>
        <w:br/>
      </w:r>
      <w:r w:rsidRPr="00504189">
        <w:rPr>
          <w:lang w:val="es-US"/>
        </w:rPr>
        <w:br/>
      </w:r>
      <w:r w:rsidR="00E178A1" w:rsidRPr="00E178A1">
        <w:rPr>
          <w:lang w:val="es-US"/>
        </w:rPr>
        <w:t xml:space="preserve">Por medio de la presente, yo, </w:t>
      </w:r>
      <w:r w:rsidR="00E178A1" w:rsidRPr="00E178A1">
        <w:rPr>
          <w:b/>
          <w:bCs/>
          <w:color w:val="FF0000"/>
          <w:lang w:val="es-US"/>
        </w:rPr>
        <w:t>[NOMBRES Y APELLIDOS DEL RESPONSABLE]</w:t>
      </w:r>
      <w:r w:rsidR="00E178A1" w:rsidRPr="00E178A1">
        <w:rPr>
          <w:lang w:val="es-US"/>
        </w:rPr>
        <w:t xml:space="preserve">, identificado(a) con número de documento </w:t>
      </w:r>
      <w:proofErr w:type="spellStart"/>
      <w:r w:rsidR="00E178A1" w:rsidRPr="00E178A1">
        <w:rPr>
          <w:b/>
          <w:bCs/>
          <w:lang w:val="es-US"/>
        </w:rPr>
        <w:t>N.°</w:t>
      </w:r>
      <w:proofErr w:type="spellEnd"/>
      <w:r w:rsidR="00E178A1" w:rsidRPr="00E178A1">
        <w:rPr>
          <w:b/>
          <w:bCs/>
          <w:lang w:val="es-US"/>
        </w:rPr>
        <w:t xml:space="preserve"> </w:t>
      </w:r>
      <w:r w:rsidR="00E178A1" w:rsidRPr="00E178A1">
        <w:rPr>
          <w:b/>
          <w:bCs/>
          <w:color w:val="FF0000"/>
          <w:lang w:val="es-US"/>
        </w:rPr>
        <w:t>23826837</w:t>
      </w:r>
      <w:r w:rsidR="00E178A1" w:rsidRPr="00E178A1">
        <w:rPr>
          <w:lang w:val="es-US"/>
        </w:rPr>
        <w:t xml:space="preserve">, me comprometo formalmente a asumir la totalidad de los gastos económicos del estudiante </w:t>
      </w:r>
      <w:r w:rsidR="00E178A1" w:rsidRPr="00E178A1">
        <w:rPr>
          <w:b/>
          <w:bCs/>
          <w:color w:val="FF0000"/>
          <w:lang w:val="es-US"/>
        </w:rPr>
        <w:t>[NOMBRES Y APELLIDOS DEL ALUMNO]</w:t>
      </w:r>
      <w:r w:rsidR="00E178A1" w:rsidRPr="00E178A1">
        <w:rPr>
          <w:lang w:val="es-US"/>
        </w:rPr>
        <w:t xml:space="preserve">, portador del pasaporte </w:t>
      </w:r>
      <w:proofErr w:type="spellStart"/>
      <w:r w:rsidR="00E178A1" w:rsidRPr="00E178A1">
        <w:rPr>
          <w:b/>
          <w:bCs/>
          <w:lang w:val="es-US"/>
        </w:rPr>
        <w:t>N.°</w:t>
      </w:r>
      <w:proofErr w:type="spellEnd"/>
      <w:r w:rsidR="00E178A1" w:rsidRPr="00E178A1">
        <w:rPr>
          <w:b/>
          <w:bCs/>
          <w:lang w:val="es-US"/>
        </w:rPr>
        <w:t xml:space="preserve"> </w:t>
      </w:r>
      <w:r w:rsidR="00E178A1" w:rsidRPr="00E178A1">
        <w:rPr>
          <w:b/>
          <w:bCs/>
          <w:color w:val="FF0000"/>
          <w:lang w:val="es-US"/>
        </w:rPr>
        <w:t>8E811688</w:t>
      </w:r>
      <w:r w:rsidR="00E178A1" w:rsidRPr="00E178A1">
        <w:rPr>
          <w:lang w:val="es-US"/>
        </w:rPr>
        <w:t xml:space="preserve">, quien cursa estudios en el programa de </w:t>
      </w:r>
      <w:r w:rsidR="00E178A1" w:rsidRPr="00E178A1">
        <w:rPr>
          <w:b/>
          <w:bCs/>
          <w:color w:val="FF0000"/>
          <w:lang w:val="es-US"/>
        </w:rPr>
        <w:t>Arquitectura en la Universidad [NOMBRE DE LA UNIVERSIDAD DE ORIGEN]</w:t>
      </w:r>
      <w:r w:rsidR="00E178A1" w:rsidRPr="00E178A1">
        <w:rPr>
          <w:color w:val="FF0000"/>
          <w:lang w:val="es-US"/>
        </w:rPr>
        <w:t xml:space="preserve"> </w:t>
      </w:r>
      <w:r w:rsidR="00E178A1" w:rsidRPr="00E178A1">
        <w:rPr>
          <w:lang w:val="es-US"/>
        </w:rPr>
        <w:t xml:space="preserve">y participará en el programa de </w:t>
      </w:r>
      <w:r w:rsidR="00E178A1" w:rsidRPr="00E178A1">
        <w:rPr>
          <w:b/>
          <w:bCs/>
          <w:lang w:val="es-US"/>
        </w:rPr>
        <w:t>Movilidad Académica</w:t>
      </w:r>
      <w:r w:rsidR="00E178A1" w:rsidRPr="00E178A1">
        <w:rPr>
          <w:lang w:val="es-US"/>
        </w:rPr>
        <w:t xml:space="preserve"> con la </w:t>
      </w:r>
      <w:r w:rsidR="00E178A1" w:rsidRPr="00E178A1">
        <w:rPr>
          <w:b/>
          <w:bCs/>
          <w:lang w:val="es-US"/>
        </w:rPr>
        <w:t>Universidad Científica del Sur</w:t>
      </w:r>
      <w:r w:rsidR="00E178A1" w:rsidRPr="00E178A1">
        <w:rPr>
          <w:lang w:val="es-US"/>
        </w:rPr>
        <w:t>, en Perú.</w:t>
      </w:r>
    </w:p>
    <w:p w14:paraId="354F2FA0" w14:textId="77777777" w:rsidR="00E178A1" w:rsidRPr="00E178A1" w:rsidRDefault="00E178A1" w:rsidP="00E178A1">
      <w:pPr>
        <w:jc w:val="both"/>
        <w:rPr>
          <w:lang w:val="es-US"/>
        </w:rPr>
      </w:pPr>
      <w:r w:rsidRPr="00E178A1">
        <w:rPr>
          <w:lang w:val="es-US"/>
        </w:rPr>
        <w:t>Me responsabilizo de cubrir todos los gastos relacionados con dicha movilidad académica, incluyendo alojamiento, alimentación, transporte, y cualquier otro gasto que sea necesario para la estancia y el desarrollo académico del estudiante durante el período de intercambio.</w:t>
      </w:r>
    </w:p>
    <w:p w14:paraId="39E2CDB7" w14:textId="77777777" w:rsidR="00E178A1" w:rsidRPr="00E178A1" w:rsidRDefault="00E178A1" w:rsidP="00E178A1">
      <w:pPr>
        <w:jc w:val="both"/>
        <w:rPr>
          <w:lang w:val="es-US"/>
        </w:rPr>
      </w:pPr>
      <w:r w:rsidRPr="00E178A1">
        <w:rPr>
          <w:lang w:val="es-US"/>
        </w:rPr>
        <w:t>Agradezco de antemano la atención brindada y quedo a disposición para proporcionar cualquier información adicional que se requiera.</w:t>
      </w:r>
    </w:p>
    <w:p w14:paraId="491BA241" w14:textId="4CFAAEFC" w:rsidR="00E178A1" w:rsidRDefault="00E178A1" w:rsidP="00504189">
      <w:pPr>
        <w:jc w:val="both"/>
        <w:rPr>
          <w:lang w:val="es-US"/>
        </w:rPr>
      </w:pPr>
    </w:p>
    <w:p w14:paraId="500970BA" w14:textId="77777777" w:rsidR="00790838" w:rsidRDefault="00790838" w:rsidP="00504189">
      <w:pPr>
        <w:jc w:val="both"/>
        <w:rPr>
          <w:lang w:val="es-US"/>
        </w:rPr>
        <w:sectPr w:rsidR="00790838" w:rsidSect="00034616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76B7BBE6" w14:textId="77777777" w:rsidR="00790838" w:rsidRDefault="00790838" w:rsidP="00504189">
      <w:pPr>
        <w:jc w:val="both"/>
        <w:rPr>
          <w:lang w:val="es-US"/>
        </w:rPr>
      </w:pPr>
    </w:p>
    <w:p w14:paraId="77BBA44D" w14:textId="77777777" w:rsidR="00E178A1" w:rsidRDefault="00E178A1" w:rsidP="00504189">
      <w:pPr>
        <w:jc w:val="both"/>
        <w:rPr>
          <w:lang w:val="es-US"/>
        </w:rPr>
      </w:pPr>
    </w:p>
    <w:p w14:paraId="153664FE" w14:textId="77777777" w:rsidR="00790838" w:rsidRDefault="00790838" w:rsidP="00E178A1">
      <w:pPr>
        <w:jc w:val="right"/>
        <w:rPr>
          <w:b/>
          <w:bCs/>
          <w:color w:val="FF0000"/>
          <w:lang w:val="es-US"/>
        </w:rPr>
        <w:sectPr w:rsidR="00790838" w:rsidSect="00790838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717C6DC3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08B7F9BA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73D3C446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73EC88E7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2A2742A1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433A59D7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6E1409A9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17F894F3" w14:textId="77777777" w:rsidR="00790838" w:rsidRDefault="00790838" w:rsidP="00790838">
      <w:pPr>
        <w:ind w:firstLine="720"/>
        <w:jc w:val="right"/>
        <w:rPr>
          <w:b/>
          <w:bCs/>
          <w:color w:val="FF0000"/>
          <w:lang w:val="es-US"/>
        </w:rPr>
      </w:pPr>
    </w:p>
    <w:p w14:paraId="71573C9B" w14:textId="77777777" w:rsidR="00790838" w:rsidRDefault="00790838" w:rsidP="00790838">
      <w:pPr>
        <w:rPr>
          <w:b/>
          <w:bCs/>
          <w:color w:val="FF0000"/>
          <w:lang w:val="es-US"/>
        </w:rPr>
      </w:pPr>
    </w:p>
    <w:p w14:paraId="00E63EF5" w14:textId="77777777" w:rsidR="00790838" w:rsidRDefault="00790838" w:rsidP="00790838">
      <w:pPr>
        <w:jc w:val="center"/>
        <w:rPr>
          <w:b/>
          <w:bCs/>
          <w:color w:val="FF0000"/>
          <w:lang w:val="es-US"/>
        </w:rPr>
      </w:pPr>
    </w:p>
    <w:p w14:paraId="3094F2BD" w14:textId="77777777" w:rsidR="00790838" w:rsidRDefault="00790838" w:rsidP="00790838">
      <w:pPr>
        <w:jc w:val="center"/>
        <w:rPr>
          <w:b/>
          <w:bCs/>
          <w:color w:val="FF0000"/>
          <w:lang w:val="es-US"/>
        </w:rPr>
      </w:pPr>
    </w:p>
    <w:p w14:paraId="46247BCB" w14:textId="1267BB9B" w:rsidR="00790838" w:rsidRDefault="00790838" w:rsidP="00790838">
      <w:pPr>
        <w:jc w:val="center"/>
        <w:rPr>
          <w:b/>
          <w:bCs/>
          <w:color w:val="FF0000"/>
          <w:lang w:val="es-US"/>
        </w:rPr>
      </w:pPr>
      <w:r>
        <w:rPr>
          <w:b/>
          <w:bCs/>
          <w:noProof/>
          <w:color w:val="FF0000"/>
          <w:lang w:val="es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FF212" wp14:editId="0C1EBDE5">
                <wp:simplePos x="0" y="0"/>
                <wp:positionH relativeFrom="column">
                  <wp:posOffset>317500</wp:posOffset>
                </wp:positionH>
                <wp:positionV relativeFrom="paragraph">
                  <wp:posOffset>246380</wp:posOffset>
                </wp:positionV>
                <wp:extent cx="1892300" cy="6350"/>
                <wp:effectExtent l="0" t="0" r="31750" b="31750"/>
                <wp:wrapNone/>
                <wp:docPr id="289989962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0" cy="63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0C4D19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pt,19.4pt" to="17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" strokecolor="black [3040]"/>
            </w:pict>
          </mc:Fallback>
        </mc:AlternateContent>
      </w:r>
    </w:p>
    <w:p w14:paraId="3FD1A341" w14:textId="1C09FC65" w:rsidR="00E178A1" w:rsidRDefault="00E178A1" w:rsidP="00790838">
      <w:pPr>
        <w:spacing w:after="0"/>
        <w:jc w:val="center"/>
        <w:rPr>
          <w:b/>
          <w:bCs/>
          <w:color w:val="FF0000"/>
          <w:lang w:val="es-US"/>
        </w:rPr>
      </w:pPr>
      <w:r w:rsidRPr="00504189">
        <w:rPr>
          <w:b/>
          <w:bCs/>
          <w:color w:val="FF0000"/>
          <w:lang w:val="es-US"/>
        </w:rPr>
        <w:t>NOMBRE</w:t>
      </w:r>
      <w:r>
        <w:rPr>
          <w:b/>
          <w:bCs/>
          <w:color w:val="FF0000"/>
          <w:lang w:val="es-US"/>
        </w:rPr>
        <w:t>S</w:t>
      </w:r>
      <w:r w:rsidRPr="00504189">
        <w:rPr>
          <w:b/>
          <w:bCs/>
          <w:color w:val="FF0000"/>
          <w:lang w:val="es-US"/>
        </w:rPr>
        <w:t xml:space="preserve"> Y APELLIDO</w:t>
      </w:r>
      <w:r>
        <w:rPr>
          <w:b/>
          <w:bCs/>
          <w:color w:val="FF0000"/>
          <w:lang w:val="es-US"/>
        </w:rPr>
        <w:t>S</w:t>
      </w:r>
      <w:r w:rsidRPr="00504189">
        <w:rPr>
          <w:b/>
          <w:bCs/>
          <w:color w:val="FF0000"/>
          <w:lang w:val="es-US"/>
        </w:rPr>
        <w:t xml:space="preserve"> DEL </w:t>
      </w:r>
      <w:r>
        <w:rPr>
          <w:b/>
          <w:bCs/>
          <w:color w:val="FF0000"/>
          <w:lang w:val="es-US"/>
        </w:rPr>
        <w:t>RESPONSABLE</w:t>
      </w:r>
    </w:p>
    <w:p w14:paraId="00DA6D26" w14:textId="5D3116CC" w:rsidR="00E178A1" w:rsidRDefault="00E178A1" w:rsidP="00790838">
      <w:pPr>
        <w:spacing w:after="0"/>
        <w:jc w:val="center"/>
        <w:rPr>
          <w:b/>
          <w:bCs/>
          <w:color w:val="FF0000"/>
          <w:lang w:val="es-US"/>
        </w:rPr>
      </w:pPr>
      <w:proofErr w:type="spellStart"/>
      <w:r>
        <w:rPr>
          <w:b/>
          <w:bCs/>
          <w:color w:val="FF0000"/>
          <w:lang w:val="es-US"/>
        </w:rPr>
        <w:t>N°</w:t>
      </w:r>
      <w:proofErr w:type="spellEnd"/>
      <w:r>
        <w:rPr>
          <w:b/>
          <w:bCs/>
          <w:color w:val="FF0000"/>
          <w:lang w:val="es-US"/>
        </w:rPr>
        <w:t xml:space="preserve"> DE IDENTIDAD</w:t>
      </w:r>
    </w:p>
    <w:p w14:paraId="0E7EC410" w14:textId="3F447DA8" w:rsidR="00885B19" w:rsidRPr="00504189" w:rsidRDefault="00E178A1" w:rsidP="00790838">
      <w:pPr>
        <w:spacing w:after="0"/>
        <w:jc w:val="center"/>
        <w:rPr>
          <w:lang w:val="es-US"/>
        </w:rPr>
      </w:pPr>
      <w:r>
        <w:rPr>
          <w:b/>
          <w:bCs/>
          <w:color w:val="FF0000"/>
          <w:lang w:val="es-US"/>
        </w:rPr>
        <w:t>TELÉFONO</w:t>
      </w:r>
      <w:r w:rsidR="00790838" w:rsidRPr="00504189">
        <w:rPr>
          <w:lang w:val="es-US"/>
        </w:rPr>
        <w:br/>
      </w:r>
      <w:r w:rsidR="00790838" w:rsidRPr="00504189">
        <w:rPr>
          <w:lang w:val="es-US"/>
        </w:rPr>
        <w:br/>
      </w:r>
      <w:r w:rsidR="00790838" w:rsidRPr="00504189">
        <w:rPr>
          <w:lang w:val="es-US"/>
        </w:rPr>
        <w:br/>
      </w:r>
    </w:p>
    <w:sectPr w:rsidR="00885B19" w:rsidRPr="00504189" w:rsidSect="00790838">
      <w:type w:val="continuous"/>
      <w:pgSz w:w="12240" w:h="15840"/>
      <w:pgMar w:top="1440" w:right="1800" w:bottom="1440" w:left="180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4317614">
    <w:abstractNumId w:val="8"/>
  </w:num>
  <w:num w:numId="2" w16cid:durableId="1286305077">
    <w:abstractNumId w:val="6"/>
  </w:num>
  <w:num w:numId="3" w16cid:durableId="876772207">
    <w:abstractNumId w:val="5"/>
  </w:num>
  <w:num w:numId="4" w16cid:durableId="197358374">
    <w:abstractNumId w:val="4"/>
  </w:num>
  <w:num w:numId="5" w16cid:durableId="1466895328">
    <w:abstractNumId w:val="7"/>
  </w:num>
  <w:num w:numId="6" w16cid:durableId="585918161">
    <w:abstractNumId w:val="3"/>
  </w:num>
  <w:num w:numId="7" w16cid:durableId="1317801529">
    <w:abstractNumId w:val="2"/>
  </w:num>
  <w:num w:numId="8" w16cid:durableId="1891258814">
    <w:abstractNumId w:val="1"/>
  </w:num>
  <w:num w:numId="9" w16cid:durableId="204251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2E5C"/>
    <w:rsid w:val="0029639D"/>
    <w:rsid w:val="00326F90"/>
    <w:rsid w:val="00504189"/>
    <w:rsid w:val="00790838"/>
    <w:rsid w:val="00885B19"/>
    <w:rsid w:val="00AA1D8D"/>
    <w:rsid w:val="00B47730"/>
    <w:rsid w:val="00CB0664"/>
    <w:rsid w:val="00E17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19279A"/>
  <w14:defaultImageDpi w14:val="300"/>
  <w15:docId w15:val="{EF47B833-A322-496A-A5A6-8BAD5A53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9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Salazar Paria,Anderson Williams</cp:lastModifiedBy>
  <cp:revision>2</cp:revision>
  <dcterms:created xsi:type="dcterms:W3CDTF">2025-04-21T19:10:00Z</dcterms:created>
  <dcterms:modified xsi:type="dcterms:W3CDTF">2025-04-21T19:10:00Z</dcterms:modified>
  <cp:category/>
</cp:coreProperties>
</file>